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24A48010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8E79E6">
        <w:rPr>
          <w:rFonts w:asciiTheme="minorBidi" w:hAnsiTheme="minorBidi"/>
          <w:b/>
        </w:rPr>
        <w:t>32</w:t>
      </w:r>
      <w:r w:rsidR="001008AA" w:rsidRPr="00A15AFC">
        <w:rPr>
          <w:rFonts w:asciiTheme="minorBidi" w:hAnsiTheme="minorBidi"/>
          <w:b/>
        </w:rPr>
        <w:t xml:space="preserve"> </w:t>
      </w:r>
      <w:r w:rsidR="008E79E6">
        <w:rPr>
          <w:rFonts w:asciiTheme="minorBidi" w:hAnsiTheme="minorBidi"/>
          <w:b/>
        </w:rPr>
        <w:t>LIDGET PL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BD7 </w:t>
      </w:r>
      <w:r w:rsidR="00DC31A0">
        <w:rPr>
          <w:rFonts w:asciiTheme="minorBidi" w:hAnsiTheme="minorBidi"/>
          <w:b/>
        </w:rPr>
        <w:t>2LP</w:t>
      </w:r>
    </w:p>
    <w:p w14:paraId="15A9627F" w14:textId="3907F16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DC31A0">
        <w:rPr>
          <w:rFonts w:asciiTheme="minorBidi" w:hAnsiTheme="minorBidi"/>
          <w:b/>
        </w:rPr>
        <w:t>26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6507B872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8E79E6">
        <w:rPr>
          <w:rFonts w:asciiTheme="minorBidi" w:hAnsiTheme="minorBidi"/>
          <w:b/>
        </w:rPr>
        <w:t>N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E3D72B9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8CCD823" w14:textId="7AE06345" w:rsidR="003F111A" w:rsidRPr="00A15AFC" w:rsidRDefault="00167044" w:rsidP="008E4010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42998415" w14:textId="743BC8F9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3499F750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68D1E978" w14:textId="77777777" w:rsidR="008E4010" w:rsidRDefault="008E4010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0D4D480E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bookmarkStart w:id="0" w:name="_GoBack"/>
      <w:bookmarkEnd w:id="0"/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65A360E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 xml:space="preserve">one </w:t>
      </w:r>
    </w:p>
    <w:p w14:paraId="33BC546A" w14:textId="2ADC9C7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3F30CFEF" w14:textId="50D56494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4B189A85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  <w:r w:rsidR="008E79E6">
        <w:rPr>
          <w:rFonts w:asciiTheme="minorBidi" w:hAnsiTheme="minorBidi"/>
          <w:b/>
        </w:rPr>
        <w:t>ne</w:t>
      </w:r>
    </w:p>
    <w:p w14:paraId="197171DC" w14:textId="59D3C085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ne</w:t>
      </w:r>
    </w:p>
    <w:p w14:paraId="08C390C2" w14:textId="677A33D8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3657B56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34938138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6F973E9D" w14:textId="37E5DA49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F2B2E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1849F663" w14:textId="26FB382B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8E79E6">
        <w:rPr>
          <w:rFonts w:asciiTheme="minorBidi" w:hAnsiTheme="minorBidi"/>
          <w:b/>
        </w:rPr>
        <w:t>Fair</w:t>
      </w:r>
    </w:p>
    <w:p w14:paraId="687DF66D" w14:textId="521E8BB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t able to test</w:t>
      </w:r>
    </w:p>
    <w:p w14:paraId="661E813F" w14:textId="00D8B6C2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8E79E6">
        <w:rPr>
          <w:rFonts w:asciiTheme="minorBidi" w:hAnsiTheme="minorBidi"/>
          <w:b/>
        </w:rPr>
        <w:t>Fair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FB00CF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55392F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6D7906A5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8E79E6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07915A38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8E79E6">
        <w:rPr>
          <w:rFonts w:asciiTheme="minorBidi" w:hAnsiTheme="minorBidi"/>
          <w:b/>
        </w:rPr>
        <w:t>Not able to test</w:t>
      </w:r>
    </w:p>
    <w:p w14:paraId="4A51B877" w14:textId="50108CBB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8E79E6">
        <w:rPr>
          <w:rFonts w:asciiTheme="minorBidi" w:hAnsiTheme="minorBidi"/>
          <w:b/>
          <w:bCs/>
        </w:rPr>
        <w:t>ok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7383B8E1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8E79E6">
        <w:rPr>
          <w:rFonts w:asciiTheme="minorBidi" w:hAnsiTheme="minorBidi"/>
          <w:b/>
        </w:rPr>
        <w:t>Not able to test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64BA6608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8E79E6">
        <w:rPr>
          <w:rFonts w:asciiTheme="minorBidi" w:hAnsiTheme="minorBidi"/>
          <w:b/>
          <w:bCs/>
        </w:rPr>
        <w:t>Fair | clear</w:t>
      </w:r>
    </w:p>
    <w:p w14:paraId="61043FF2" w14:textId="54716F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8E79E6">
        <w:rPr>
          <w:rFonts w:asciiTheme="minorBidi" w:hAnsiTheme="minorBidi"/>
          <w:b/>
          <w:bCs/>
        </w:rPr>
        <w:t>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393E838D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8E79E6">
        <w:rPr>
          <w:rFonts w:asciiTheme="minorBidi" w:hAnsiTheme="minorBidi"/>
          <w:b/>
          <w:bCs/>
        </w:rPr>
        <w:t>To side of house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8E79E6">
        <w:rPr>
          <w:rFonts w:asciiTheme="minorBidi" w:hAnsiTheme="minorBidi"/>
          <w:b/>
          <w:bCs/>
        </w:rPr>
        <w:t>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8E79E6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473F2A"/>
    <w:rsid w:val="0055392F"/>
    <w:rsid w:val="006F441B"/>
    <w:rsid w:val="00707DBA"/>
    <w:rsid w:val="008E4010"/>
    <w:rsid w:val="008E79E6"/>
    <w:rsid w:val="009F2B2E"/>
    <w:rsid w:val="00A15AFC"/>
    <w:rsid w:val="00A672A3"/>
    <w:rsid w:val="00AA1D8D"/>
    <w:rsid w:val="00B47730"/>
    <w:rsid w:val="00C01FBF"/>
    <w:rsid w:val="00CB0664"/>
    <w:rsid w:val="00D94BAA"/>
    <w:rsid w:val="00DC31A0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E00134-D3FD-45DA-84D1-C44217EF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4</cp:revision>
  <dcterms:created xsi:type="dcterms:W3CDTF">2026-06-02T18:22:00Z</dcterms:created>
  <dcterms:modified xsi:type="dcterms:W3CDTF">2026-06-02T21:26:00Z</dcterms:modified>
  <cp:category/>
</cp:coreProperties>
</file>